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姚焱兵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四45太极拳2班：制药231;中医（定向）233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四67太极拳2班：中医（定向）231;全科234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四89跆拳道班：生制药223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